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07:12 МСК · База обновлена: 25.07.2026, 06:29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аптеке изготовили 1 серию внутриаптечной заготовки:</w:t>
      </w:r>
    </w:p>
    <w:p>
      <w:pPr>
        <w:spacing w:after="58"/>
      </w:pPr>
      <w:r>
        <w:rPr>
          <w:b w:val="0"/>
          <w:i w:val="0"/>
        </w:rPr>
        <w:t>Раствора нитрофурала 0,02% 200 мл</w:t>
      </w:r>
    </w:p>
    <w:p>
      <w:pPr>
        <w:spacing w:after="58"/>
      </w:pPr>
      <w:r>
        <w:rPr>
          <w:b w:val="0"/>
          <w:i w:val="0"/>
        </w:rPr>
        <w:t>Необходимо провести полный анализ лекарственного препарата (ЛП) и сделать заключение о его качестве.</w:t>
      </w:r>
    </w:p>
    <w:p>
      <w:pPr>
        <w:pStyle w:val="Heading3"/>
      </w:pPr>
      <w:r>
        <w:t>1.2. Результаты проведенного анализа</w:t>
      </w:r>
    </w:p>
    <w:p>
      <w:pPr>
        <w:spacing w:after="58"/>
      </w:pPr>
      <w:r>
        <w:rPr>
          <w:b w:val="0"/>
          <w:i w:val="0"/>
        </w:rPr>
        <w:t>* Лекарственное средство представляет собой зеленовато-желтую прозрачную жидкость</w:t>
      </w:r>
    </w:p>
    <w:p>
      <w:pPr>
        <w:spacing w:after="58"/>
      </w:pPr>
      <w:r>
        <w:rPr>
          <w:b w:val="0"/>
          <w:i w:val="0"/>
        </w:rPr>
        <w:t>* в паспорте письменного контроля рассчитано, что для приготовления раствора необходимо отвесить 0,04 г нитрофурала и растворить при кипячении в 200 мл воды очищенной</w:t>
      </w:r>
    </w:p>
    <w:p>
      <w:pPr>
        <w:spacing w:after="58"/>
      </w:pPr>
      <w:r>
        <w:rPr>
          <w:b w:val="0"/>
          <w:i w:val="0"/>
        </w:rPr>
        <w:t>* общий объем лекарственного средства составил 202,0 мл</w:t>
      </w:r>
    </w:p>
    <w:p>
      <w:pPr>
        <w:spacing w:after="58"/>
      </w:pPr>
      <w:r>
        <w:rPr>
          <w:b w:val="0"/>
          <w:i w:val="0"/>
        </w:rPr>
        <w:t>* при добавлении на предметном стекле к 1 капле раствора лекарственного препарата 1 капли раствора натрия гидроксида 10% появилось оранжево красное окрашивание</w:t>
      </w:r>
    </w:p>
    <w:p>
      <w:pPr>
        <w:spacing w:after="58"/>
      </w:pPr>
      <w:r>
        <w:rPr>
          <w:b w:val="0"/>
          <w:i w:val="0"/>
        </w:rPr>
        <w:t>* при фотометрическом количественном определении были получены значения оптических плотностей испытуемого раствора и раствора стандартного образца:</w:t>
      </w:r>
    </w:p>
    <w:p>
      <w:pPr>
        <w:spacing w:after="58"/>
      </w:pPr>
      <w:r>
        <w:rPr>
          <w:b w:val="0"/>
          <w:i w:val="0"/>
        </w:rPr>
        <w:t>Ах = 0,525; Аст= 0,528; кювета 1 см; длина волны λ около 450 нм.</w:t>
      </w:r>
    </w:p>
    <w:p>
      <w:pPr>
        <w:spacing w:after="58"/>
      </w:pPr>
      <w:r>
        <w:rPr>
          <w:b w:val="0"/>
          <w:i w:val="0"/>
        </w:rPr>
        <w:t>Сст= 0,0002 г/мл</w:t>
      </w:r>
    </w:p>
    <w:p>
      <w:pPr>
        <w:spacing w:after="58"/>
      </w:pPr>
      <w:r>
        <w:rPr>
          <w:b w:val="0"/>
          <w:i w:val="0"/>
        </w:rPr>
        <w:t>Расчет вели по формуле:</w:t>
      </w:r>
    </w:p>
    <w:p>
      <w:r>
        <w:drawing>
          <wp:inline xmlns:a="http://schemas.openxmlformats.org/drawingml/2006/main" xmlns:pic="http://schemas.openxmlformats.org/drawingml/2006/picture">
            <wp:extent cx="5303520" cy="163477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22b96083b0ca89f3f6b60fa323e84454a07ba19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6347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image1.PNG</w:t>
      </w:r>
    </w:p>
    <w:p>
      <w:pPr>
        <w:pStyle w:val="Heading2"/>
      </w:pPr>
      <w:r>
        <w:t>1. Контроль качества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Лекарственные препараты (ЛП) внутриаптечной заготовки обязательно подвергаются контролю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химическому, качественному и количественному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опросному, физическому и качественному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физическому, опросному, химическому качественному и количественному, приемочному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письменному, органолептическому, полному химическому, отсутствия механических включений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письменному, органолептическому, полному химическому, отсутствия механических включений</w:t>
      </w:r>
    </w:p>
    <w:p>
      <w:pPr>
        <w:ind w:left="504"/>
      </w:pPr>
      <w:r>
        <w:rPr>
          <w:b w:val="0"/>
          <w:i/>
        </w:rPr>
        <w:t>Глава V. Контроль качества лекарственных препаратов</w:t>
        <w:br/>
        <w:br/>
        <w:t>п.57 Все изготовленные лекарственные препараты подлежат обязательному письменному, органолептическому контролю при отпуске.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Анализ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Внутриаптечная заготовка: раствор нитрофурала 0,02% -200,0 должна представлять собой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желтую с зеленоватым или коричневатым оттенком прозрачную жидкость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прозрачный раствор с розоватым оттенком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желтый прозрачный раствор с зеленой флуоресценцией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зеленовато-желтый раствор со слабым специфическим запахом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желтую с зеленоватым или коричневатым оттенком прозрачную жидкость</w:t>
      </w:r>
    </w:p>
    <w:p>
      <w:pPr>
        <w:ind w:left="504"/>
      </w:pPr>
      <w:r>
        <w:rPr>
          <w:b w:val="0"/>
          <w:i/>
        </w:rPr>
        <w:t>ФС.2.1.0148.18 нитрофурал.</w:t>
        <w:br/>
        <w:br/>
        <w:t>Внутриаптечная заготовка: Раствор нитрофурала 0,02% - 200,0</w:t>
        <w:br/>
        <w:t>должна представлять собой желтую с зеленоватым или коричневатым оттенком прозрачную жидкость.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  <w:t>ФС.2.1.0148.18 нитрофурал , описание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Результаты органолептического контроля серии раствора внутриаптечной заготовки регистрируют в журнале по форме, в соответствии с требованиями приказа Министерства здравоохранения Российской Федерации №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647н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249н</w:t>
      </w:r>
    </w:p>
    <w:p>
      <w:pPr>
        <w:ind w:left="504"/>
      </w:pPr>
      <w:r>
        <w:rPr>
          <w:b w:val="0"/>
          <w:i/>
        </w:rPr>
        <w:t>п.68 Результаты физического, органолептического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Журнал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 должен быть оформлен в соответствии с требованиями приказа МЗ РФ №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249н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646н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403н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249н</w:t>
      </w:r>
    </w:p>
    <w:p>
      <w:pPr>
        <w:ind w:left="504"/>
      </w:pPr>
      <w:r>
        <w:rPr>
          <w:b w:val="0"/>
          <w:i/>
        </w:rPr>
        <w:t>п.68 Результаты органолептического, физического и химического контроля изготовленных лекарственных препаратов, в том числе в виде внутриаптечной заготовки и фасовки, концентрированных растворов, тритураций, спирта этилового регистрируются в журнале регистрации результатов органолептического, физического и химического контроля лекарственных препаратов, изготовленных по рецептам, требованиям и в виде внутриаптечной заготовки, концентрированных растворов, тритураций, спирта этилового и фасовки лекарственных средств.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паспорте письменного контроля не приводят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наименования взятых лекарственных средств (ЛС) на латинском языке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подписи лиц, изготовившего и проверившего лекарственные средства (ЛС)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номер рецепта или требования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время изготовления и анализа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время изготовления и анализа</w:t>
      </w:r>
    </w:p>
    <w:p>
      <w:pPr>
        <w:ind w:left="504"/>
      </w:pPr>
      <w:r>
        <w:rPr>
          <w:b w:val="0"/>
          <w:i/>
        </w:rPr>
        <w:t>п.53 В паспорте письменного контроля указываются следующие сведения:</w:t>
        <w:br/>
        <w:br/>
        <w:t>а) дата осуществления контроля и номер по порядку; +</w:t>
        <w:br/>
        <w:t>б) номер рецепта, требования, наименование медицинской организации, выдавшей их (при наличии); +</w:t>
        <w:br/>
        <w:t>в) номер серии лекарственного средства промышленного производства; +</w:t>
        <w:br/>
        <w:t>г) состав лекарственного средства: определяемое вещество или ион (указывается при физическом или химическом контроле лекарственных форм, изготовленных по рецептам); +</w:t>
        <w:br/>
        <w:t>д) результаты физического, органолептического, качественного контроля (каждый по шкале: положительный или отрицательный), химического контроля (качественное и количественное определение); +</w:t>
        <w:br/>
        <w:t>е) фамилия, имя, отчество (при наличии) лица, изготовившего, расфасовавшего лекарственный препарат; +</w:t>
        <w:br/>
        <w:t>ж) подпись лица, проверившего изготовленный лекарственный препарат; +</w:t>
        <w:br/>
        <w:t>з) заключение по результатам письменного контроля: удовлетворительно или неудовлетворительно.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Допустимые пределы в общем объёме серии приготовленной внутриаптечной заготовки составляют +_________+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</w:t>
      </w:r>
    </w:p>
    <w:p>
      <w:pPr>
        <w:ind w:left="504"/>
      </w:pPr>
      <w:r>
        <w:rPr>
          <w:b w:val="0"/>
          <w:i/>
        </w:rPr>
        <w:t>Допустимое отклонение ±1%</w:t>
        <w:br/>
        <w:br/>
        <w:t>ОФС.1.8.0001 Лекарственные препараты аптечного изготовления.  Раздел: Испытания (контроль качества). Физический контроль. Таблица 1,2.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идентификации нитрофурала в растворе внутриаптечной заготовки можно использовать реакцию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раствором дифениламина в кислоте серной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раствором натрия гидроксида 10%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раствором натрия хлорида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реактивом Драгендорфа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раствором натрия гидроксида 10%</w:t>
      </w:r>
    </w:p>
    <w:p>
      <w:pPr>
        <w:ind w:left="504"/>
      </w:pPr>
      <w:r>
        <w:rPr>
          <w:b w:val="0"/>
          <w:i/>
        </w:rPr>
        <w:t>ФС.2.1.0148.18  Нитрофурал.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 Министерство здравоохранения Российской Федерации</w:t>
        <w:br/>
        <w:br/>
        <w:t>3.Качественная реакция +</w:t>
        <w:br/>
        <w:t>Растворяют 10 мг субстанции в смеси 5 мл воды и 5 мл натрия гидроксида раствора 10%; должно появиться оранжево-красное окрашивание. При нагревании полученного раствора выделяется аммиак, обнаруживаемый по запаху или по посинению влажной красной лакмусовой бумаги, внесённой в пары кипящей жидкости.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Отсутствие механических включений в приготовленной серии раствора внутриаптечной заготовки устанавливают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и после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время приготовления раствора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 фасовки раствора в склянку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фильтрования приготовленного раствора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до и после стерилизации</w:t>
      </w:r>
    </w:p>
    <w:p>
      <w:pPr>
        <w:ind w:left="504"/>
      </w:pPr>
      <w:r>
        <w:rPr>
          <w:b w:val="0"/>
          <w:i/>
        </w:rPr>
        <w:t>До и после стерилизации стерильных растворов выполняется их контроль на механические включения.</w:t>
        <w:br/>
        <w:br/>
        <w:t>В процессе изготовления стерильных растворов осуществляется первичный и вторичный контроль на механические включения. Первичный контроль осуществляется после фильтрования и фасовки изготовленного раствора. При обнаружении механических включений раствор повторно фильтруется, вновь просматривается, укупоривается, маркируется и стерилизуется.</w:t>
        <w:br/>
        <w:br/>
        <w:t>Растворы, изготовленные асептически, просматриваются один раз после фасовки или стерилизующего фильтрования.</w:t>
        <w:br/>
        <w:br/>
        <w:t>Первичному и вторичному контролю подлежат 100% емкостей с растворами.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br/>
        <w:br/>
        <w:t>Контроль качества лекарственных препаратов, п. 80-81.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Интервал содержания нитрофурала в соответствии с нормативами, если при количественном анализе найдено 0,00021 г/мл, составляет +_________________+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0,00017 - 0,00021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0,00015 - 0,00025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0,00018 - 0,00020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0,00016 – 0,00024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0,00016 – 0,00024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</w:t>
        <w:br/>
        <w:br/>
        <w:t>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Лекарственные препараты, изготовленные в виде внутриаптечной заготовки, подлежат физическому контролю в количестве не менее +_____+ упаковок каждой серии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</w:t>
      </w:r>
    </w:p>
    <w:p>
      <w:pPr>
        <w:ind w:left="504"/>
      </w:pPr>
      <w:r>
        <w:rPr>
          <w:b w:val="0"/>
          <w:i/>
        </w:rPr>
        <w:t>п.69. Лекарственные препараты, изготовленные в виде внутриаптечной заготовки, подлежат физическому контролю в количестве не менее трех упаковок каждой серии.</w:t>
        <w:br/>
        <w:br/>
      </w:r>
      <w:hyperlink r:id="rId21">
        <w:r>
          <w:rPr>
            <w:color w:val="173C49"/>
            <w:u w:val="single"/>
          </w:rPr>
          <w:t>Приказ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Допустимые нормы отклонений содержания нитрофурала в данном ЛС составляют ± _____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20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  Раздел: Испытания (контроль качества). Химический контроль. Таблица 7.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результатов проведенного внутриаптечного контроля можно сделать заключение, что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соответствует требованиям фармакопейной статьи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приготовлено неудовлетворительно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удовлетворяет требованиям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удовлетворяет требованиям</w:t>
      </w:r>
    </w:p>
    <w:p>
      <w:pPr>
        <w:ind w:left="504"/>
      </w:pPr>
      <w:r>
        <w:rPr>
          <w:b w:val="0"/>
          <w:i/>
        </w:rPr>
        <w:t>ОФС.1.8.0001 Лекарственные препараты аптечного изготовления.  Раздел: Испытания (контроль качества). Оценка качества изготовленных лекарственных препаратов.</w:t>
        <w:br/>
        <w:br/>
        <w:t>Государственная фармакопея Российской Федерации XV издания. Институт фармакопеи и стандартизации в сфере обращения лекарственных средств</w:t>
        <w:br/>
        <w:t>Министерство здравоохранения Российской Федерации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Фармацевтическая химия и фармакогнозия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аналитическую лабораторию отдела контроля качества (ОКК) биотехнологического предприятия поступил лиофилизированный препарат моноклональных антител.</w:t>
      </w:r>
    </w:p>
    <w:p>
      <w:pPr>
        <w:spacing w:after="58"/>
      </w:pPr>
      <w:r>
        <w:rPr>
          <w:b w:val="0"/>
          <w:i w:val="0"/>
        </w:rPr>
        <w:t>Препарат был подвергнут всем необходимым видам контроля.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оценки подлинности моноклональных антител может быть использован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проточная цитофлуориметрия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полимеразная цепная реакция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вестерн-блот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 на основе высокоочищенных белков, в том числе, полученных по технологии рекомбинантной ДНК»</w:t>
        <w:br/>
        <w:br/>
        <w:t>ОФС. 1.8.1.0002.15 Иммунобиологические лекарственные препараты</w:t>
        <w:br/>
        <w:br/>
        <w:t>«ИЛП могут содержать … гликопротеины; антитела к ним и другие действующие вещества биологического происхождения (например, цитокины, моноклональные антитела, …)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Молекулярная масса моноклонального антитела может быть определена методом электрофореза в присутствии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сульфата аммония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додецилсульфата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хлорида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додецилсульфата натрия</w:t>
      </w:r>
    </w:p>
    <w:p>
      <w:pPr>
        <w:ind w:left="504"/>
      </w:pPr>
      <w:r>
        <w:rPr>
          <w:b w:val="0"/>
          <w:i/>
        </w:rPr>
        <w:t>ОФС.1.2.1.0023.15 Электрофорез в полиакриламидном геле</w:t>
        <w:br/>
        <w:br/>
        <w:t>«Настоящая общая фармакопейная статья распространяется на метод молекулярной биологии и биохимии – электрофорез в полиакриламидном геле (ПААГ), используемый для разделения белков и нуклеиновых кислот, который основан на движении заряженных биологических макромолекул в постоянном электрическом поле. … Электрофорез в полиакриламидных гелях с использованием натрия додецилсульфата (SDS) – наиболее распространенный способ электрофореза, используемый для оценки подлинности и чистоты белковых продуктов. … SDS-полипептидные комплексы мигрируют через полиакриламидные гели с подвижностью, прямо пропорциональной молекулярной массе полипептида.»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Красителем, который наиболее часто используют для окрашивания белков с пределом обнаружения порядка от 1 до 10 мкг белка в полосе,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 бриллиантовый R250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раствор нитрата серебра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бриллиантовый зеленый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Кумасси бриллиантовый R250</w:t>
      </w:r>
    </w:p>
    <w:p>
      <w:pPr>
        <w:ind w:left="504"/>
      </w:pPr>
      <w:r>
        <w:rPr>
          <w:b w:val="0"/>
          <w:i/>
        </w:rPr>
        <w:t>ОФС.1.2.1.0023.15 Электрофорез в полиакриламидном геле (ГФ ХIV)</w:t>
        <w:br/>
        <w:br/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Обработку раствором первых антител к анализируемому белку при проведении анализа методом вестерн-блот осуществляют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комнатной температуре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5-15°С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10-20°С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комнатной температуре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 (ГФ XIV)</w:t>
        <w:br/>
        <w:br/>
        <w:t>«Затем мембрану обрабатывают раствором первых антител к анализируемому белку, приготовленным с использованием буферного раствора для антител (если нет других указаний в фармакопейной статье или нормативной документации) непосредственно перед использованием в соответствии с инструкцией по применению. Обработку антителами проводят при комнатной температуре»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проведении электрофореза в полиакриламидном геле в каждую лунку геля было загружено 5 мкг белков. Согласно Государственной Фармакопее, наиболее подходящим в данном случае методом окрашивания является окраска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Кумасси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нитрата золота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бромфенолового синего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нитрата серебра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Кумасси</w:t>
      </w:r>
    </w:p>
    <w:p>
      <w:pPr>
        <w:ind w:left="504"/>
      </w:pPr>
      <w:r>
        <w:rPr>
          <w:b w:val="0"/>
          <w:i/>
        </w:rPr>
        <w:t>ОФС.1.2.1.0023.15 Электрофорез в полиакриламидном геле</w:t>
        <w:br/>
        <w:br/>
        <w:t>«Окрашивание Кумасси бриллиантовым R250 – наиболее распространенный метод окрашивания белков с пределом обнаружения порядка от 1 до 10 мкг белка в полосе.»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результате проведения метода вестерн-блот можно судить о таких параметрах препарата,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растворимость в липидах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подлинность и чистота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растворимость в 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прозрачность и цветность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подлинность и чистота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 (ГФ XIV)</w:t>
        <w:br/>
        <w:br/>
        <w:t>«Настоящая общая фармакопейная статья распространяется на метод вестерн-блот, один из вариантов иммуноблоттинга, который используют для оценки подлинности и чистоты иммунобиологических лекарственных препаратов (ИЛП)»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Результаты анализа препарата моноклональных антител на подлинность методом вестер-блот могут учитываться, если маркеры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молекулярных масс не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атомных масс распределены равномерно по всей длине соответствующей дорожки геля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молекулярных масс распределены равномерно по всей ширине геля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молекулярных масс распределены равномерно по всей длине соответствующей дорожки геля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молекулярных масс распределены равномерно по всей длине соответствующей дорожки геля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«Результаты метода вестер-блот могут учитываться, если: маркеры молекулярных масс распределены равномерно по всей длине соответствующей дорожки геля…»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Одним из критериев приемлемости результатов вестерн-блота, используемого для анализа подлинности препарата моноклональных антител,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соответствие содержания выявляемой примеси в контрольном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соответствие содержания выявляемой примеси в стандартном образце диапазону, установленному в Главной Фармакопее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соответствие содержания выявляемой примеси в стандартном образце диапазону, установленному в свидетельстве на стандартный образец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«Критерии приемлемости результатов … соответствие содержания выявляемой примеси в стандартном образце диапазону, установленному в свидетельстве на стандартный образец»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Не подлежит валидированию при проведении анализа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изменение уровня освещенности помещения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различного количества наносимых на гель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изменение условий переноса белков с геля на мембрану, включая изменение используемого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способа детекции исследуемого вещества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изменение уровня освещенности помещения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«Валидации подлежат следующие изменения: использование различного количества наносимых на гель проб; изменение условий переноса белков с геля на мембрану, включая изменение используемого оборудования; изменения состава буферных растворов; изменение способа детекции исследуемого вещества.»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определения чистоты препарата на основе моноклональных антител методом вестерн-блот может быть использована +_________________________+ мембрана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PES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нитроцеллюлозная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целлюлозная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MCE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нитроцеллюлозная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 … белки переносят на нитроцеллюлозную мембрану или PVDF-мембрану (мембрана из поливинилденфторида).»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Антитела, используемые в качестве вторых при проведении анализа вестерн-блот, могут быть конъюгированы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щелочной фосфатазой или пероксидазой хрена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амилазой или лактазой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цитохромом P450 или ДОФА-декарбоксилазой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циклооксигеназой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щелочной фосфатазой или пероксидазой хрена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 (ГФ XIV)</w:t>
        <w:br/>
        <w:br/>
        <w:t>«В качестве вторых антител используют поликлональные антитела к иммуноглобулинам того вида животного, которое использовалось для получения первых антител. Данные антитела конъюгированы с ферментом (пероксидаза из корней хрена или щелочная фосфатаза).»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Согласно Государственной Фармакопее, могут подвергаться проверке на подлинность и чистоту методом вестерн-блот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 фармацевтические субстанции, ни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фармацевтические субстанции или готовая продукция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фармацевтические субстанции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фармацевтические субстанции или готовая продукция</w:t>
      </w:r>
    </w:p>
    <w:p>
      <w:pPr>
        <w:ind w:left="504"/>
      </w:pPr>
      <w:r>
        <w:rPr>
          <w:b w:val="0"/>
          <w:i/>
        </w:rPr>
        <w:t>ОФС.1.7.2.0022.15 Определение подлинности и чистоты иммунобиологических лекарственных препаратов методом вестерн-блот</w:t>
        <w:br/>
        <w:br/>
        <w:t>«Испытание проводят с фармацевтическими субстанциями или с готовой продукцией»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49/" TargetMode="External"/><Relationship Id="rId22" Type="http://schemas.openxmlformats.org/officeDocument/2006/relationships/hyperlink" Target="https://library.mededtech.ru/rest/documents/prikazN249/#list_item_6bldtf" TargetMode="External"/><Relationship Id="rId23" Type="http://schemas.openxmlformats.org/officeDocument/2006/relationships/image" Target="media/image6.png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azN249/#list_item_8j1511" TargetMode="External"/><Relationship Id="rId26" Type="http://schemas.openxmlformats.org/officeDocument/2006/relationships/hyperlink" Target="https://library.mededtech.ru/rest/documents/prikazN249/#list_item_ira5j7" TargetMode="External"/><Relationship Id="rId27" Type="http://schemas.openxmlformats.org/officeDocument/2006/relationships/hyperlink" Target="https://library.mededtech.ru/rest/documents/farmakop15/?anchor=tab_ofs_1.8.0001_1#tab_ofs_1.8.0001_1" TargetMode="External"/><Relationship Id="rId28" Type="http://schemas.openxmlformats.org/officeDocument/2006/relationships/hyperlink" Target="https://library.mededtech.ru/rest/documents/farmakop15/?anchor=tab_ofs_1.8.0001_2#tab_ofs_1.8.0001_2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49/#list_item_mduvig" TargetMode="External"/><Relationship Id="rId31" Type="http://schemas.openxmlformats.org/officeDocument/2006/relationships/hyperlink" Target="https://library.mededtech.ru/rest/documents/prikazN249/#list_item_0r8g6i" TargetMode="External"/><Relationship Id="rId32" Type="http://schemas.openxmlformats.org/officeDocument/2006/relationships/hyperlink" Target="https://library.mededtech.ru/rest/documents/farmakop15/?anchor=tab_ofs_1.8.0001_7#tab_ofs_1.8.0001_7" TargetMode="External"/><Relationship Id="rId33" Type="http://schemas.openxmlformats.org/officeDocument/2006/relationships/hyperlink" Target="https://library.mededtech.ru/rest/documents/prikazN249/#list_item_33d2va" TargetMode="External"/><Relationship Id="rId34" Type="http://schemas.openxmlformats.org/officeDocument/2006/relationships/hyperlink" Target="https://library.mededtech.ru/rest/documents/farmakop15/?anchor=paragraph_crs2vp#paragraph_crs2v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